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6F24F" w14:textId="12C0AB22"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bookmarkEnd w:id="0"/>
      <w:r w:rsidR="004D773A">
        <w:rPr>
          <w:b/>
          <w:noProof/>
          <w:sz w:val="24"/>
        </w:rPr>
        <w:t>TSG-</w:t>
      </w:r>
      <w:r w:rsidR="0047454E">
        <w:fldChar w:fldCharType="begin"/>
      </w:r>
      <w:r w:rsidR="0047454E">
        <w:instrText xml:space="preserve"> DOCPROPERTY  TSG/WGRef  \* MERGEFORMAT </w:instrText>
      </w:r>
      <w:r w:rsidR="0047454E">
        <w:fldChar w:fldCharType="separate"/>
      </w:r>
      <w:r w:rsidR="004D773A">
        <w:rPr>
          <w:b/>
          <w:noProof/>
          <w:sz w:val="24"/>
        </w:rPr>
        <w:t>WG SA2</w:t>
      </w:r>
      <w:r w:rsidR="0047454E">
        <w:rPr>
          <w:b/>
          <w:noProof/>
          <w:sz w:val="24"/>
        </w:rPr>
        <w:fldChar w:fldCharType="end"/>
      </w:r>
      <w:r w:rsidR="004D773A">
        <w:rPr>
          <w:b/>
          <w:noProof/>
          <w:sz w:val="24"/>
        </w:rPr>
        <w:t xml:space="preserve"> Meeting #</w:t>
      </w:r>
      <w:r w:rsidR="0047454E">
        <w:fldChar w:fldCharType="begin"/>
      </w:r>
      <w:r w:rsidR="0047454E">
        <w:instrText xml:space="preserve"> DOCPROPERTY  MtgSeq  \* MERGEFORMAT </w:instrText>
      </w:r>
      <w:r w:rsidR="0047454E">
        <w:fldChar w:fldCharType="separate"/>
      </w:r>
      <w:r w:rsidR="004D773A">
        <w:rPr>
          <w:b/>
          <w:noProof/>
          <w:sz w:val="24"/>
        </w:rPr>
        <w:t>15</w:t>
      </w:r>
      <w:r w:rsidR="004D773A">
        <w:rPr>
          <w:rFonts w:hint="eastAsia"/>
          <w:b/>
          <w:noProof/>
          <w:sz w:val="24"/>
          <w:lang w:eastAsia="ja-JP"/>
        </w:rPr>
        <w:t>8</w:t>
      </w:r>
      <w:r w:rsidR="004D773A">
        <w:rPr>
          <w:b/>
          <w:noProof/>
          <w:sz w:val="24"/>
        </w:rPr>
        <w:t xml:space="preserve"> </w:t>
      </w:r>
      <w:r w:rsidR="0047454E">
        <w:rPr>
          <w:b/>
          <w:noProof/>
          <w:sz w:val="24"/>
        </w:rPr>
        <w:fldChar w:fldCharType="end"/>
      </w:r>
      <w:r w:rsidR="00C66810">
        <w:rPr>
          <w:b/>
          <w:i/>
          <w:noProof/>
          <w:sz w:val="28"/>
        </w:rPr>
        <w:tab/>
      </w:r>
      <w:r w:rsidR="00DF3341" w:rsidRPr="006F1FDD">
        <w:rPr>
          <w:b/>
          <w:noProof/>
          <w:sz w:val="24"/>
        </w:rPr>
        <w:t>S2</w:t>
      </w:r>
      <w:r w:rsidR="00337251" w:rsidRPr="006F1FDD">
        <w:rPr>
          <w:b/>
          <w:noProof/>
          <w:sz w:val="24"/>
        </w:rPr>
        <w:t>-</w:t>
      </w:r>
      <w:r w:rsidR="006F1FDD" w:rsidRPr="006F1FDD">
        <w:t xml:space="preserve"> </w:t>
      </w:r>
      <w:r w:rsidR="006F1FDD" w:rsidRPr="006F1FDD">
        <w:rPr>
          <w:b/>
          <w:noProof/>
          <w:sz w:val="24"/>
        </w:rPr>
        <w:t>230</w:t>
      </w:r>
      <w:r w:rsidR="00457C09" w:rsidRPr="00457C09">
        <w:rPr>
          <w:b/>
          <w:noProof/>
          <w:sz w:val="24"/>
        </w:rPr>
        <w:t>9173</w:t>
      </w:r>
      <w:bookmarkStart w:id="1" w:name="_GoBack"/>
      <w:bookmarkEnd w:id="1"/>
    </w:p>
    <w:p w14:paraId="02AA8FD4" w14:textId="4D5F806F" w:rsidR="00C66810" w:rsidRPr="00CA3011" w:rsidRDefault="00E129A4" w:rsidP="00CA3011">
      <w:pPr>
        <w:pStyle w:val="CRCoverPage"/>
        <w:outlineLvl w:val="0"/>
        <w:rPr>
          <w:b/>
          <w:noProof/>
          <w:sz w:val="24"/>
        </w:rPr>
      </w:pPr>
      <w:bookmarkStart w:id="2"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2"/>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Pr>
          <w:b/>
          <w:i/>
          <w:color w:val="0000FF"/>
          <w:lang w:eastAsia="ko-KR"/>
        </w:rPr>
        <w:t xml:space="preserve">(revision of </w:t>
      </w:r>
      <w:r w:rsidR="00DB511A">
        <w:rPr>
          <w:b/>
          <w:i/>
          <w:color w:val="0000FF"/>
          <w:lang w:eastAsia="ko-KR"/>
        </w:rPr>
        <w:t>S2</w:t>
      </w:r>
      <w:r w:rsidR="00CA3011">
        <w:rPr>
          <w:b/>
          <w:i/>
          <w:color w:val="0000FF"/>
          <w:lang w:eastAsia="ko-KR"/>
        </w:rPr>
        <w:t>-2</w:t>
      </w:r>
      <w:r w:rsidR="00DB511A">
        <w:rPr>
          <w:b/>
          <w:i/>
          <w:color w:val="0000FF"/>
          <w:lang w:eastAsia="ko-KR"/>
        </w:rPr>
        <w:t>30</w:t>
      </w:r>
      <w:r w:rsidR="00CA3011">
        <w:rPr>
          <w:b/>
          <w:i/>
          <w:color w:val="0000FF"/>
          <w:lang w:eastAsia="ko-KR"/>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684B098" w:rsidR="002772A1" w:rsidRDefault="009A404E" w:rsidP="005057B6">
            <w:pPr>
              <w:pStyle w:val="CRCoverPage"/>
              <w:spacing w:after="0"/>
              <w:jc w:val="right"/>
              <w:rPr>
                <w:b/>
                <w:noProof/>
                <w:sz w:val="28"/>
                <w:lang w:eastAsia="ja-JP"/>
              </w:rPr>
            </w:pPr>
            <w:r>
              <w:rPr>
                <w:b/>
                <w:noProof/>
                <w:sz w:val="28"/>
              </w:rPr>
              <w:t>2</w:t>
            </w:r>
            <w:r w:rsidR="00A41423">
              <w:rPr>
                <w:b/>
                <w:noProof/>
                <w:sz w:val="28"/>
              </w:rPr>
              <w:t>3</w:t>
            </w:r>
            <w:r w:rsidR="00F01579">
              <w:rPr>
                <w:rFonts w:hint="eastAsia"/>
                <w:b/>
                <w:noProof/>
                <w:sz w:val="28"/>
                <w:lang w:eastAsia="ja-JP"/>
              </w:rPr>
              <w:t>.</w:t>
            </w:r>
            <w:r w:rsidR="00A41423">
              <w:rPr>
                <w:b/>
                <w:noProof/>
                <w:sz w:val="28"/>
                <w:lang w:eastAsia="ja-JP"/>
              </w:rPr>
              <w:t>5</w:t>
            </w:r>
            <w:r w:rsidR="00543D42">
              <w:rPr>
                <w:b/>
                <w:noProof/>
                <w:sz w:val="28"/>
                <w:lang w:eastAsia="ja-JP"/>
              </w:rPr>
              <w:t>0</w:t>
            </w:r>
            <w:r w:rsidR="005057B6">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1597712" w:rsidR="002772A1" w:rsidRDefault="00457C09">
            <w:pPr>
              <w:pStyle w:val="CRCoverPage"/>
              <w:spacing w:after="0"/>
              <w:rPr>
                <w:noProof/>
                <w:lang w:eastAsia="ja-JP"/>
              </w:rPr>
            </w:pPr>
            <w:r w:rsidRPr="00457C09">
              <w:rPr>
                <w:b/>
                <w:noProof/>
                <w:sz w:val="28"/>
                <w:lang w:eastAsia="ja-JP"/>
              </w:rPr>
              <w:t>1137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DFDDED" w:rsidR="00B73677" w:rsidRDefault="00D06841" w:rsidP="00B73677">
            <w:pPr>
              <w:pStyle w:val="CRCoverPage"/>
              <w:spacing w:after="0"/>
              <w:ind w:left="100"/>
              <w:rPr>
                <w:noProof/>
                <w:lang w:eastAsia="ja-JP"/>
              </w:rPr>
            </w:pPr>
            <w:r>
              <w:rPr>
                <w:color w:val="000000"/>
              </w:rPr>
              <w:t>Update Procedure for supporting UE power saving management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B73677"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D45EEF3" w:rsidR="00B73677" w:rsidRDefault="00D06841" w:rsidP="00B73677">
            <w:pPr>
              <w:pStyle w:val="CRCoverPage"/>
              <w:spacing w:after="0"/>
              <w:ind w:left="100"/>
              <w:rPr>
                <w:noProof/>
                <w:lang w:eastAsia="ja-JP"/>
              </w:rPr>
            </w:pPr>
            <w:r>
              <w:rPr>
                <w:noProof/>
                <w:lang w:eastAsia="ja-JP"/>
              </w:rPr>
              <w:t>Samsung</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E1E2740" w:rsidR="00B73677" w:rsidRDefault="00B61E84" w:rsidP="00B73677">
            <w:pPr>
              <w:pStyle w:val="CRCoverPage"/>
              <w:spacing w:after="0"/>
              <w:ind w:left="100"/>
              <w:rPr>
                <w:noProof/>
                <w:lang w:eastAsia="ja-JP"/>
              </w:rPr>
            </w:pPr>
            <w:r>
              <w:t>XRM</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9C82201" w:rsidR="00B73677" w:rsidRDefault="00B73677" w:rsidP="00B73677">
            <w:pPr>
              <w:pStyle w:val="CRCoverPage"/>
              <w:spacing w:after="0"/>
              <w:ind w:left="100"/>
              <w:rPr>
                <w:noProof/>
                <w:lang w:eastAsia="ja-JP"/>
              </w:rPr>
            </w:pPr>
            <w:r>
              <w:rPr>
                <w:noProof/>
              </w:rPr>
              <w:t>2023-08-1</w:t>
            </w:r>
            <w:r w:rsidR="0049336F">
              <w:rPr>
                <w:rFonts w:hint="eastAsia"/>
                <w:noProof/>
                <w:lang w:eastAsia="ja-JP"/>
              </w:rPr>
              <w:t>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BAAEFA6" w:rsidR="00B73677" w:rsidRDefault="00D06841" w:rsidP="00B73677">
            <w:pPr>
              <w:pStyle w:val="CRCoverPage"/>
              <w:spacing w:after="0"/>
              <w:ind w:left="100" w:right="-609"/>
              <w:rPr>
                <w:b/>
                <w:noProof/>
              </w:rPr>
            </w:pPr>
            <w:r>
              <w:rPr>
                <w:b/>
                <w:noProof/>
              </w:rPr>
              <w:t>B</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0FA9F78" w:rsidR="00BA205D" w:rsidRPr="00D028AF" w:rsidRDefault="00A971C5" w:rsidP="00A9753F">
            <w:pPr>
              <w:pStyle w:val="CRCoverPage"/>
              <w:spacing w:after="0"/>
              <w:ind w:left="100"/>
              <w:rPr>
                <w:lang w:eastAsia="ja-JP"/>
              </w:rPr>
            </w:pPr>
            <w:r>
              <w:rPr>
                <w:noProof/>
              </w:rPr>
              <w:t xml:space="preserve">It is unclear how the PCF detemines whether to send UE power saving management related information to the SMF and </w:t>
            </w:r>
            <w:r>
              <w:t>request the UPF to perform N6 Traffic Parameter(s) measurement</w:t>
            </w:r>
            <w:r>
              <w:rPr>
                <w:noProof/>
              </w:rPr>
              <w:t>.</w:t>
            </w:r>
            <w:r w:rsidR="00A9753F">
              <w:rPr>
                <w:noProof/>
              </w:rPr>
              <w:t xml:space="preserve"> The AF may request the network to provide information for UE power saving management using the indication of UE power saving management.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B61E84"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2ECB1683" w:rsidR="00B73677" w:rsidRPr="001E2743" w:rsidRDefault="00BA205D" w:rsidP="008E34DE">
            <w:pPr>
              <w:pStyle w:val="CRCoverPage"/>
              <w:numPr>
                <w:ilvl w:val="0"/>
                <w:numId w:val="6"/>
              </w:numPr>
              <w:spacing w:after="0"/>
            </w:pPr>
            <w:r>
              <w:rPr>
                <w:lang w:eastAsia="ja-JP"/>
              </w:rPr>
              <w:t xml:space="preserve">AF </w:t>
            </w:r>
            <w:r w:rsidR="008E34DE">
              <w:rPr>
                <w:lang w:eastAsia="ja-JP"/>
              </w:rPr>
              <w:t>may provide</w:t>
            </w:r>
            <w:r>
              <w:rPr>
                <w:lang w:eastAsia="ja-JP"/>
              </w:rPr>
              <w:t xml:space="preserve"> the indicator </w:t>
            </w:r>
            <w:r w:rsidR="008E34DE">
              <w:rPr>
                <w:lang w:eastAsia="ja-JP"/>
              </w:rPr>
              <w:t>for</w:t>
            </w:r>
            <w:r>
              <w:rPr>
                <w:lang w:eastAsia="ja-JP"/>
              </w:rPr>
              <w:t xml:space="preserve"> </w:t>
            </w:r>
            <w:r>
              <w:t>supporting UE power saving management</w:t>
            </w:r>
            <w:r w:rsidR="00D028AF">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03719E3" w:rsidR="00B73677" w:rsidRDefault="00CB0B60" w:rsidP="00A971C5">
            <w:pPr>
              <w:pStyle w:val="CRCoverPage"/>
              <w:spacing w:after="0"/>
              <w:ind w:left="100"/>
              <w:rPr>
                <w:noProof/>
              </w:rPr>
            </w:pPr>
            <w:r>
              <w:rPr>
                <w:noProof/>
              </w:rPr>
              <w:t>Unclear procedure to</w:t>
            </w:r>
            <w:r w:rsidR="00A971C5">
              <w:rPr>
                <w:noProof/>
              </w:rPr>
              <w:t xml:space="preserve"> </w:t>
            </w:r>
            <w:r>
              <w:rPr>
                <w:noProof/>
              </w:rPr>
              <w:t>UE power saving management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34D0809" w:rsidR="00B73677" w:rsidRDefault="00A9753F" w:rsidP="00B73677">
            <w:pPr>
              <w:pStyle w:val="CRCoverPage"/>
              <w:spacing w:after="0"/>
              <w:ind w:left="100"/>
              <w:rPr>
                <w:noProof/>
                <w:lang w:eastAsia="ja-JP"/>
              </w:rPr>
            </w:pPr>
            <w:r w:rsidRPr="003D4ABF">
              <w:t>6.1.3.22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5D1A05E2" w14:textId="77777777" w:rsidR="00741BEB" w:rsidRPr="003D4ABF" w:rsidRDefault="00741BEB" w:rsidP="00741BEB">
      <w:pPr>
        <w:pStyle w:val="40"/>
      </w:pPr>
      <w:bookmarkStart w:id="25" w:name="_Toc138395191"/>
      <w:r w:rsidRPr="003D4ABF">
        <w:t>6.1.3.22</w:t>
      </w:r>
      <w:r w:rsidRPr="003D4ABF">
        <w:tab/>
        <w:t xml:space="preserve">AF session with required </w:t>
      </w:r>
      <w:proofErr w:type="spellStart"/>
      <w:r w:rsidRPr="003D4ABF">
        <w:t>QoS</w:t>
      </w:r>
      <w:bookmarkEnd w:id="25"/>
      <w:proofErr w:type="spellEnd"/>
    </w:p>
    <w:p w14:paraId="4A609A66" w14:textId="77777777" w:rsidR="00741BEB" w:rsidRPr="003D4ABF" w:rsidRDefault="00741BEB" w:rsidP="00741BEB">
      <w:r w:rsidRPr="003D4ABF">
        <w:t xml:space="preserve">The AF may request that a data session to a UE is set up with a specific </w:t>
      </w:r>
      <w:proofErr w:type="spellStart"/>
      <w:r w:rsidRPr="003D4ABF">
        <w:t>QoS</w:t>
      </w:r>
      <w:proofErr w:type="spellEnd"/>
      <w:r w:rsidRPr="003D4ABF">
        <w:t xml:space="preserve"> (e.g. low latency or</w:t>
      </w:r>
      <w:r>
        <w:t xml:space="preserve"> PDV</w:t>
      </w:r>
      <w:r w:rsidRPr="003D4ABF">
        <w:t xml:space="preserve">) and priority handling. The AF can request the network to provide </w:t>
      </w:r>
      <w:proofErr w:type="spellStart"/>
      <w:r w:rsidRPr="003D4ABF">
        <w:t>QoS</w:t>
      </w:r>
      <w:proofErr w:type="spellEnd"/>
      <w:r w:rsidRPr="003D4ABF">
        <w:t xml:space="preserve"> for the AF session based on the service requirements with the help of a </w:t>
      </w:r>
      <w:proofErr w:type="spellStart"/>
      <w:r w:rsidRPr="003D4ABF">
        <w:t>QoS</w:t>
      </w:r>
      <w:proofErr w:type="spellEnd"/>
      <w:r w:rsidRPr="003D4ABF">
        <w:t xml:space="preserve"> </w:t>
      </w:r>
      <w:r>
        <w:t>R</w:t>
      </w:r>
      <w:r w:rsidRPr="003D4ABF">
        <w:t xml:space="preserve">eference parameter </w:t>
      </w:r>
      <w:r>
        <w:t xml:space="preserve">that </w:t>
      </w:r>
      <w:r w:rsidRPr="003D4ABF">
        <w:t xml:space="preserve">refers to pre-defined </w:t>
      </w:r>
      <w:proofErr w:type="spellStart"/>
      <w:r w:rsidRPr="003D4ABF">
        <w:t>QoS</w:t>
      </w:r>
      <w:proofErr w:type="spellEnd"/>
      <w:r w:rsidRPr="003D4ABF">
        <w:t xml:space="preserve"> information. </w:t>
      </w:r>
      <w:r>
        <w:t xml:space="preserve">Instead of </w:t>
      </w:r>
      <w:r w:rsidRPr="003D4ABF">
        <w:t xml:space="preserve">the </w:t>
      </w:r>
      <w:proofErr w:type="spellStart"/>
      <w:r w:rsidRPr="003D4ABF">
        <w:t>QoS</w:t>
      </w:r>
      <w:proofErr w:type="spellEnd"/>
      <w:r w:rsidRPr="003D4ABF">
        <w:t xml:space="preserve"> </w:t>
      </w:r>
      <w:r>
        <w:t>R</w:t>
      </w:r>
      <w:r w:rsidRPr="003D4ABF">
        <w:t xml:space="preserve">eference, the AF may provide individual </w:t>
      </w:r>
      <w:proofErr w:type="spellStart"/>
      <w:r w:rsidRPr="003D4ABF">
        <w:t>QoS</w:t>
      </w:r>
      <w:proofErr w:type="spellEnd"/>
      <w:r w:rsidRPr="003D4ABF">
        <w:t xml:space="preserve"> parameters associated to the Flow Description.</w:t>
      </w:r>
    </w:p>
    <w:p w14:paraId="77101916" w14:textId="77777777" w:rsidR="00741BEB" w:rsidRPr="003D4ABF" w:rsidRDefault="00741BEB" w:rsidP="00741BEB">
      <w:pPr>
        <w:pStyle w:val="B10"/>
      </w:pPr>
      <w:r w:rsidRPr="003D4ABF">
        <w:t>a)</w:t>
      </w:r>
      <w:r w:rsidRPr="003D4ABF">
        <w:tab/>
        <w:t xml:space="preserve">When the AF provides only a </w:t>
      </w:r>
      <w:proofErr w:type="spellStart"/>
      <w:r w:rsidRPr="003D4ABF">
        <w:t>QoS</w:t>
      </w:r>
      <w:proofErr w:type="spellEnd"/>
      <w:r w:rsidRPr="003D4ABF">
        <w:t xml:space="preserve"> </w:t>
      </w:r>
      <w:r>
        <w:t>R</w:t>
      </w:r>
      <w:r w:rsidRPr="003D4ABF">
        <w:t xml:space="preserve">eference to determine the </w:t>
      </w:r>
      <w:proofErr w:type="spellStart"/>
      <w:r w:rsidRPr="003D4ABF">
        <w:t>QoS</w:t>
      </w:r>
      <w:proofErr w:type="spellEnd"/>
      <w:r w:rsidRPr="003D4ABF">
        <w:t xml:space="preserve"> parameters but no</w:t>
      </w:r>
      <w:r>
        <w:t xml:space="preserve"> individual</w:t>
      </w:r>
      <w:r w:rsidRPr="003D4ABF">
        <w:t xml:space="preserve"> </w:t>
      </w:r>
      <w:proofErr w:type="spellStart"/>
      <w:r w:rsidRPr="003D4ABF">
        <w:t>QoS</w:t>
      </w:r>
      <w:proofErr w:type="spellEnd"/>
      <w:r w:rsidRPr="003D4ABF">
        <w:t xml:space="preserve"> parameters:</w:t>
      </w:r>
    </w:p>
    <w:p w14:paraId="3F9F5F9F" w14:textId="77777777" w:rsidR="00741BEB" w:rsidRPr="003D4ABF" w:rsidRDefault="00741BEB" w:rsidP="00741BEB">
      <w:pPr>
        <w:pStyle w:val="B2"/>
      </w:pPr>
      <w:r w:rsidRPr="003D4ABF">
        <w:t>-</w:t>
      </w:r>
      <w:r w:rsidRPr="003D4ABF">
        <w:tab/>
        <w:t>When the PCF authorizes the service information from the AF</w:t>
      </w:r>
      <w:r>
        <w:t>, it derives</w:t>
      </w:r>
      <w:r w:rsidRPr="003D4ABF">
        <w:t xml:space="preserve"> the </w:t>
      </w:r>
      <w:proofErr w:type="spellStart"/>
      <w:r w:rsidRPr="003D4ABF">
        <w:t>QoS</w:t>
      </w:r>
      <w:proofErr w:type="spellEnd"/>
      <w:r w:rsidRPr="003D4ABF">
        <w:t xml:space="preserve"> parameters of the PCC rule based on the service information and the indicated </w:t>
      </w:r>
      <w:proofErr w:type="spellStart"/>
      <w:r w:rsidRPr="003D4ABF">
        <w:t>QoS</w:t>
      </w:r>
      <w:proofErr w:type="spellEnd"/>
      <w:r w:rsidRPr="003D4ABF">
        <w:t xml:space="preserve"> </w:t>
      </w:r>
      <w:r>
        <w:t>R</w:t>
      </w:r>
      <w:r w:rsidRPr="003D4ABF">
        <w:t>eference.</w:t>
      </w:r>
    </w:p>
    <w:p w14:paraId="60242FB3" w14:textId="77777777" w:rsidR="00741BEB" w:rsidRPr="003D4ABF" w:rsidRDefault="00741BEB" w:rsidP="00741BEB">
      <w:pPr>
        <w:pStyle w:val="NO"/>
      </w:pPr>
      <w:r w:rsidRPr="003D4ABF">
        <w:t>NOTE 1:</w:t>
      </w:r>
      <w:r w:rsidRPr="003D4ABF">
        <w:tab/>
        <w:t xml:space="preserve">A SLA has to be in place between the operator and the ASP defining the possible </w:t>
      </w:r>
      <w:proofErr w:type="spellStart"/>
      <w:r w:rsidRPr="003D4ABF">
        <w:t>QoS</w:t>
      </w:r>
      <w:proofErr w:type="spellEnd"/>
      <w:r w:rsidRPr="003D4ABF">
        <w:t xml:space="preserve"> levels and their charging rates. For each of the possible pre-defined </w:t>
      </w:r>
      <w:proofErr w:type="spellStart"/>
      <w:r w:rsidRPr="003D4ABF">
        <w:t>QoS</w:t>
      </w:r>
      <w:proofErr w:type="spellEnd"/>
      <w:r w:rsidRPr="003D4ABF">
        <w:t xml:space="preserve"> information sets, the PCF needs to be configured with the corresponding </w:t>
      </w:r>
      <w:proofErr w:type="spellStart"/>
      <w:r w:rsidRPr="003D4ABF">
        <w:t>QoS</w:t>
      </w:r>
      <w:proofErr w:type="spellEnd"/>
      <w:r w:rsidRPr="003D4ABF">
        <w:t xml:space="preserve"> parameters and their values as well as the appropriate Charging key (or receive this information from the UDR).</w:t>
      </w:r>
    </w:p>
    <w:p w14:paraId="6746D72B" w14:textId="77777777" w:rsidR="00741BEB" w:rsidRPr="003D4ABF" w:rsidRDefault="00741BEB" w:rsidP="00741BEB">
      <w:pPr>
        <w:pStyle w:val="B2"/>
      </w:pPr>
      <w:r w:rsidRPr="003D4ABF">
        <w:t>-</w:t>
      </w:r>
      <w:r w:rsidRPr="003D4ABF">
        <w:tab/>
        <w:t xml:space="preserve">The AF may change the </w:t>
      </w:r>
      <w:proofErr w:type="spellStart"/>
      <w:r w:rsidRPr="003D4ABF">
        <w:t>QoS</w:t>
      </w:r>
      <w:proofErr w:type="spellEnd"/>
      <w:r w:rsidRPr="003D4ABF">
        <w:t xml:space="preserve"> by providing a different </w:t>
      </w:r>
      <w:proofErr w:type="spellStart"/>
      <w:r w:rsidRPr="003D4ABF">
        <w:t>QoS</w:t>
      </w:r>
      <w:proofErr w:type="spellEnd"/>
      <w:r w:rsidRPr="003D4ABF">
        <w:t xml:space="preserve"> </w:t>
      </w:r>
      <w:r>
        <w:t>R</w:t>
      </w:r>
      <w:r w:rsidRPr="003D4ABF">
        <w:t xml:space="preserve">eference while the AF session is ongoing. If this happens, the PCF shall update the related </w:t>
      </w:r>
      <w:proofErr w:type="spellStart"/>
      <w:r w:rsidRPr="003D4ABF">
        <w:t>QoS</w:t>
      </w:r>
      <w:proofErr w:type="spellEnd"/>
      <w:r w:rsidRPr="003D4ABF">
        <w:t xml:space="preserve"> parameter sets in the PCC rule accordingly.</w:t>
      </w:r>
    </w:p>
    <w:p w14:paraId="23B9711A" w14:textId="77777777" w:rsidR="00741BEB" w:rsidRPr="003D4ABF" w:rsidRDefault="00741BEB" w:rsidP="00741BEB">
      <w:pPr>
        <w:pStyle w:val="B10"/>
      </w:pPr>
      <w:r w:rsidRPr="003D4ABF">
        <w:t>b)</w:t>
      </w:r>
      <w:r w:rsidRPr="003D4ABF">
        <w:tab/>
        <w:t xml:space="preserve">When the AF provides individual </w:t>
      </w:r>
      <w:proofErr w:type="spellStart"/>
      <w:r w:rsidRPr="003D4ABF">
        <w:t>QoS</w:t>
      </w:r>
      <w:proofErr w:type="spellEnd"/>
      <w:r w:rsidRPr="003D4ABF">
        <w:t xml:space="preserve"> parameters</w:t>
      </w:r>
      <w:r>
        <w:t xml:space="preserve"> instead of a </w:t>
      </w:r>
      <w:proofErr w:type="spellStart"/>
      <w:r>
        <w:t>QoS</w:t>
      </w:r>
      <w:proofErr w:type="spellEnd"/>
      <w:r>
        <w:t xml:space="preserve"> Reference</w:t>
      </w:r>
      <w:r w:rsidRPr="003D4ABF">
        <w:t>:</w:t>
      </w:r>
    </w:p>
    <w:p w14:paraId="1C34BC2D" w14:textId="77777777" w:rsidR="00741BEB" w:rsidRDefault="00741BEB" w:rsidP="00741BEB">
      <w:pPr>
        <w:pStyle w:val="B2"/>
      </w:pPr>
      <w:r>
        <w:t>-</w:t>
      </w:r>
      <w:r>
        <w:tab/>
        <w:t xml:space="preserve">The AF provides one or more of the following individual </w:t>
      </w:r>
      <w:proofErr w:type="spellStart"/>
      <w:r>
        <w:t>QoS</w:t>
      </w:r>
      <w:proofErr w:type="spellEnd"/>
      <w:r>
        <w:t xml:space="preserve"> parameters, i.e. Requested Priority, Maximum Burst Size, Requested 5GS Delay, Requested Maximum Bitrate, Requested Guaranteed Bitrate and Requested Packet Error Rate.</w:t>
      </w:r>
    </w:p>
    <w:p w14:paraId="2E23D9FF" w14:textId="77777777" w:rsidR="00741BEB" w:rsidRDefault="00741BEB" w:rsidP="00741BEB">
      <w:pPr>
        <w:pStyle w:val="NO"/>
      </w:pPr>
      <w:r>
        <w:t>NOTE 2:</w:t>
      </w:r>
      <w:r>
        <w:tab/>
        <w:t xml:space="preserve">Different combinations of individual </w:t>
      </w:r>
      <w:proofErr w:type="spellStart"/>
      <w:r>
        <w:t>QoS</w:t>
      </w:r>
      <w:proofErr w:type="spellEnd"/>
      <w:r>
        <w:t xml:space="preserve"> parameters with specific parameter names exist and they are described in TS 23.501 [2] (for Time Sensitive Communication), in clause 6.1.3.23 (for integration with Time Sensitive Networking) and in TS 29.514 [36].</w:t>
      </w:r>
    </w:p>
    <w:p w14:paraId="306EE8B3" w14:textId="77777777" w:rsidR="00741BEB" w:rsidRDefault="00741BEB" w:rsidP="00741BEB">
      <w:pPr>
        <w:pStyle w:val="B2"/>
      </w:pPr>
      <w:r>
        <w:t>-</w:t>
      </w:r>
      <w:r>
        <w:tab/>
        <w:t xml:space="preserve">If the AF request for </w:t>
      </w:r>
      <w:proofErr w:type="spellStart"/>
      <w:r>
        <w:t>QoS</w:t>
      </w:r>
      <w:proofErr w:type="spellEnd"/>
      <w:r>
        <w:t xml:space="preserve"> is sent via the TSCTSF and the request contains a Requested 5GS Delay, the TSCTSF determines a Requested PDB considering the UE-DS-TT Residence Time (either provided by the PCF or pre-configured).</w:t>
      </w:r>
    </w:p>
    <w:p w14:paraId="29E1E56F" w14:textId="77777777" w:rsidR="00741BEB" w:rsidRDefault="00741BEB" w:rsidP="00741BEB">
      <w:pPr>
        <w:pStyle w:val="B2"/>
      </w:pPr>
      <w:r>
        <w:t>-</w:t>
      </w:r>
      <w:r>
        <w:tab/>
        <w:t xml:space="preserve">When the PCF authorizes the service information from the AF, it derives the </w:t>
      </w:r>
      <w:proofErr w:type="spellStart"/>
      <w:r>
        <w:t>QoS</w:t>
      </w:r>
      <w:proofErr w:type="spellEnd"/>
      <w:r>
        <w:t xml:space="preserve"> parameters of the PCC rule based on the service information and the individual </w:t>
      </w:r>
      <w:proofErr w:type="spellStart"/>
      <w:r>
        <w:t>QoS</w:t>
      </w:r>
      <w:proofErr w:type="spellEnd"/>
      <w:r>
        <w:t xml:space="preserve"> parameters received from the AF and TSCTSF. The PCF should select a standardized, pre-configured or existing dynamically assigned 5QI that matches the individual </w:t>
      </w:r>
      <w:proofErr w:type="spellStart"/>
      <w:r>
        <w:t>QoS</w:t>
      </w:r>
      <w:proofErr w:type="spellEnd"/>
      <w:r>
        <w:t xml:space="preserve"> parameters. If no 5QI exists that matches the individual </w:t>
      </w:r>
      <w:proofErr w:type="spellStart"/>
      <w:r>
        <w:t>QoS</w:t>
      </w:r>
      <w:proofErr w:type="spellEnd"/>
      <w:r>
        <w:t xml:space="preserve"> parameters, the PCF generates a new dynamically assigned 5QI based on the individual </w:t>
      </w:r>
      <w:proofErr w:type="spellStart"/>
      <w:r>
        <w:t>QoS</w:t>
      </w:r>
      <w:proofErr w:type="spellEnd"/>
      <w:r>
        <w:t xml:space="preserve"> parameters.</w:t>
      </w:r>
    </w:p>
    <w:p w14:paraId="5A2B94F6" w14:textId="77777777" w:rsidR="00741BEB" w:rsidRDefault="00741BEB" w:rsidP="00741BEB">
      <w:pPr>
        <w:pStyle w:val="B10"/>
      </w:pPr>
      <w:r>
        <w:t>-</w:t>
      </w:r>
      <w:r>
        <w:tab/>
        <w:t xml:space="preserve">The AF may change the </w:t>
      </w:r>
      <w:proofErr w:type="spellStart"/>
      <w:r>
        <w:t>QoS</w:t>
      </w:r>
      <w:proofErr w:type="spellEnd"/>
      <w:r>
        <w:t xml:space="preserve"> by providing different values for the individual </w:t>
      </w:r>
      <w:proofErr w:type="spellStart"/>
      <w:r>
        <w:t>QoS</w:t>
      </w:r>
      <w:proofErr w:type="spellEnd"/>
      <w:r>
        <w:t xml:space="preserve"> parameters while the AF session is ongoing. If this happens, the PCF shall update the related </w:t>
      </w:r>
      <w:proofErr w:type="spellStart"/>
      <w:r>
        <w:t>QoS</w:t>
      </w:r>
      <w:proofErr w:type="spellEnd"/>
      <w:r>
        <w:t xml:space="preserve"> parameter sets in the PCC rule accordingly.</w:t>
      </w:r>
    </w:p>
    <w:p w14:paraId="54FE7FB3" w14:textId="77777777" w:rsidR="00741BEB" w:rsidRDefault="00741BEB" w:rsidP="00741BEB">
      <w:pPr>
        <w:pStyle w:val="B10"/>
      </w:pPr>
      <w:r>
        <w:t>-</w:t>
      </w:r>
      <w:r>
        <w:tab/>
        <w:t xml:space="preserve">The PCF may reject the individual </w:t>
      </w:r>
      <w:proofErr w:type="spellStart"/>
      <w:r>
        <w:t>QoS</w:t>
      </w:r>
      <w:proofErr w:type="spellEnd"/>
      <w:r>
        <w:t xml:space="preserve"> parameters received from the AF based on operator policy or impossibility to support the requested values of the individual </w:t>
      </w:r>
      <w:proofErr w:type="spellStart"/>
      <w:r>
        <w:t>QoS</w:t>
      </w:r>
      <w:proofErr w:type="spellEnd"/>
      <w:r>
        <w:t xml:space="preserve"> parameters. If this happens, the PCF may provide in the response to the AF one or more combinations of individual </w:t>
      </w:r>
      <w:proofErr w:type="spellStart"/>
      <w:r>
        <w:t>QoS</w:t>
      </w:r>
      <w:proofErr w:type="spellEnd"/>
      <w:r>
        <w:t xml:space="preserve"> parameters that can be supported.</w:t>
      </w:r>
    </w:p>
    <w:p w14:paraId="4275EA2B" w14:textId="77777777" w:rsidR="00741BEB" w:rsidRDefault="00741BEB" w:rsidP="00741BEB">
      <w:pPr>
        <w:pStyle w:val="B10"/>
      </w:pPr>
      <w:r>
        <w:tab/>
        <w:t xml:space="preserve">In addition to the </w:t>
      </w:r>
      <w:proofErr w:type="spellStart"/>
      <w:r>
        <w:t>QoS</w:t>
      </w:r>
      <w:proofErr w:type="spellEnd"/>
      <w:r>
        <w:t xml:space="preserve"> Reference or the individual </w:t>
      </w:r>
      <w:proofErr w:type="spellStart"/>
      <w:r>
        <w:t>QoS</w:t>
      </w:r>
      <w:proofErr w:type="spellEnd"/>
      <w:r>
        <w:t xml:space="preserve"> parameters described above, the AF may provide further parameters associated with the Flow Description, e.g. parameters that describe traffic characteristics as described in clause 6.1.3.23 or 6.1.3.23a and Indication of ECN marking for L4S.</w:t>
      </w:r>
    </w:p>
    <w:p w14:paraId="40A53BED" w14:textId="77777777" w:rsidR="00741BEB" w:rsidRDefault="00741BEB" w:rsidP="00741BEB">
      <w:pPr>
        <w:pStyle w:val="B10"/>
      </w:pPr>
      <w:r>
        <w:tab/>
        <w:t xml:space="preserve">The AF may also provide </w:t>
      </w:r>
      <w:proofErr w:type="spellStart"/>
      <w:r>
        <w:t>QoS</w:t>
      </w:r>
      <w:proofErr w:type="spellEnd"/>
      <w:r>
        <w:t xml:space="preserve"> duration and </w:t>
      </w:r>
      <w:proofErr w:type="spellStart"/>
      <w:r>
        <w:t>QoS</w:t>
      </w:r>
      <w:proofErr w:type="spellEnd"/>
      <w:r>
        <w:t xml:space="preserve"> inactivity interval to indicate to the PCF the time period when the </w:t>
      </w:r>
      <w:proofErr w:type="spellStart"/>
      <w:r>
        <w:t>QoS</w:t>
      </w:r>
      <w:proofErr w:type="spellEnd"/>
      <w:r>
        <w:t xml:space="preserve"> should be applied. The PCF provides a PCC Rule with the </w:t>
      </w:r>
      <w:proofErr w:type="spellStart"/>
      <w:r>
        <w:t>QoS</w:t>
      </w:r>
      <w:proofErr w:type="spellEnd"/>
      <w:r>
        <w:t xml:space="preserve"> parameters to SMF in order to allocate resources at the time it received the request from the AF and removes the PCC Rule to release the resources when the </w:t>
      </w:r>
      <w:proofErr w:type="spellStart"/>
      <w:r>
        <w:t>QoS</w:t>
      </w:r>
      <w:proofErr w:type="spellEnd"/>
      <w:r>
        <w:t xml:space="preserve"> duration is reached. Once the resources are released, the PCF waits for the </w:t>
      </w:r>
      <w:proofErr w:type="spellStart"/>
      <w:r>
        <w:t>QoS</w:t>
      </w:r>
      <w:proofErr w:type="spellEnd"/>
      <w:r>
        <w:t xml:space="preserve">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1DF8D7CE" w14:textId="77777777" w:rsidR="00741BEB" w:rsidRDefault="00741BEB" w:rsidP="00741BEB">
      <w:pPr>
        <w:pStyle w:val="NO"/>
      </w:pPr>
      <w:r>
        <w:lastRenderedPageBreak/>
        <w:t>NOTE 3:</w:t>
      </w:r>
      <w:r>
        <w:tab/>
        <w:t xml:space="preserve">When leveraging the </w:t>
      </w:r>
      <w:proofErr w:type="spellStart"/>
      <w:r>
        <w:t>QoS</w:t>
      </w:r>
      <w:proofErr w:type="spellEnd"/>
      <w:r>
        <w:t xml:space="preserve"> duration and the </w:t>
      </w:r>
      <w:proofErr w:type="spellStart"/>
      <w:r>
        <w:t>QoS</w:t>
      </w:r>
      <w:proofErr w:type="spellEnd"/>
      <w:r>
        <w:t xml:space="preserve"> inactivity interval, both are expected to be in the order of minutes to avoid too frequent signalling between RAN and PCF.</w:t>
      </w:r>
    </w:p>
    <w:p w14:paraId="6E7BB21B" w14:textId="77777777" w:rsidR="00741BEB" w:rsidRDefault="00741BEB" w:rsidP="00741BEB">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t>QoS</w:t>
      </w:r>
      <w:proofErr w:type="spellEnd"/>
      <w:r>
        <w:t xml:space="preserve"> flow is enabled with ECN marking for L4S, see clause 5.37.3 of TS 23.501 [2].</w:t>
      </w:r>
    </w:p>
    <w:p w14:paraId="1A6C9F76" w14:textId="77777777" w:rsidR="00741BEB" w:rsidRDefault="00741BEB" w:rsidP="00741BEB">
      <w:r>
        <w:t xml:space="preserve">The AF may provide a Round-Trip (RT) latency indication together with a single direction delay requirement between the UE and the PSA UPF expressed as the </w:t>
      </w:r>
      <w:proofErr w:type="spellStart"/>
      <w:r>
        <w:t>QoS</w:t>
      </w:r>
      <w:proofErr w:type="spellEnd"/>
      <w:r>
        <w:t xml:space="preserve"> Reference or the individual </w:t>
      </w:r>
      <w:proofErr w:type="spellStart"/>
      <w:r>
        <w:t>QoS</w:t>
      </w:r>
      <w:proofErr w:type="spellEnd"/>
      <w:r>
        <w:t xml:space="preserve"> parameters. The RT latency indication indicates the application flow needs to meet the RT latency requirement that does not exceed twice the single direction delay requirement between the UE and the PSA UPF expressed by the </w:t>
      </w:r>
      <w:proofErr w:type="spellStart"/>
      <w:r>
        <w:t>QoS</w:t>
      </w:r>
      <w:proofErr w:type="spellEnd"/>
      <w:r>
        <w:t xml:space="preserve"> Reference parameter or the individual </w:t>
      </w:r>
      <w:proofErr w:type="spellStart"/>
      <w:r>
        <w:t>QoS</w:t>
      </w:r>
      <w:proofErr w:type="spellEnd"/>
      <w:r>
        <w:t xml:space="preserve"> parameter.</w:t>
      </w:r>
    </w:p>
    <w:p w14:paraId="542E29D6" w14:textId="77777777" w:rsidR="00741BEB" w:rsidRPr="003D4ABF" w:rsidRDefault="00741BEB" w:rsidP="00741BEB">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w:t>
      </w:r>
      <w:proofErr w:type="spellStart"/>
      <w:r>
        <w:t>QoS</w:t>
      </w:r>
      <w:proofErr w:type="spellEnd"/>
      <w:r>
        <w:t xml:space="preserve"> parameters such a </w:t>
      </w:r>
      <w:r w:rsidRPr="003D4ABF">
        <w:t>5QI, ARP, GBR and MBR</w:t>
      </w:r>
      <w:r>
        <w:t xml:space="preserve"> (see clause 6.3.1 for all possible PCC rule </w:t>
      </w:r>
      <w:proofErr w:type="spellStart"/>
      <w:r>
        <w:t>QoS</w:t>
      </w:r>
      <w:proofErr w:type="spellEnd"/>
      <w:r>
        <w:t xml:space="preserve"> parameters)</w:t>
      </w:r>
      <w:r w:rsidRPr="003D4ABF">
        <w:t xml:space="preserve"> and the associated TSC Assistance Container as received from the </w:t>
      </w:r>
      <w:r>
        <w:t xml:space="preserve">TSN </w:t>
      </w:r>
      <w:r w:rsidRPr="003D4ABF">
        <w:t>AF</w:t>
      </w:r>
      <w:r>
        <w:t xml:space="preserve"> or TSCTSF</w:t>
      </w:r>
      <w:r w:rsidRPr="003D4ABF">
        <w:t>.</w:t>
      </w:r>
    </w:p>
    <w:p w14:paraId="0A07EAE2" w14:textId="77777777" w:rsidR="00741BEB" w:rsidRDefault="00741BEB" w:rsidP="00741BEB">
      <w:r>
        <w:t xml:space="preserve">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w:t>
      </w:r>
      <w:proofErr w:type="spellStart"/>
      <w:r>
        <w:t>QoS</w:t>
      </w:r>
      <w:proofErr w:type="spellEnd"/>
      <w:r>
        <w:t xml:space="preserve"> monitoring to track the RT latency and may adjust the UL PDB and DL PDB to meet the requested RT latency as described in clause 6.1.3.27.</w:t>
      </w:r>
    </w:p>
    <w:p w14:paraId="6CCAA868" w14:textId="77777777" w:rsidR="00741BEB" w:rsidRPr="003D4ABF" w:rsidRDefault="00741BEB" w:rsidP="00741BEB">
      <w:r>
        <w:t xml:space="preserve">For TSC </w:t>
      </w:r>
      <w:proofErr w:type="spellStart"/>
      <w:r>
        <w:t>QoS</w:t>
      </w:r>
      <w:proofErr w:type="spellEnd"/>
      <w:r>
        <w:t xml:space="preserve">,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5AB827C" w14:textId="77777777" w:rsidR="00741BEB" w:rsidRPr="003D4ABF" w:rsidRDefault="00741BEB" w:rsidP="00741BEB">
      <w:r w:rsidRPr="003D4ABF">
        <w:t>If the PCF gets informed about Policy Control Request Triggers relevant for the AF session, the PCF shall inform the AF about it as defined in clause 6.1.3.18.</w:t>
      </w:r>
    </w:p>
    <w:p w14:paraId="0FB9ADAF" w14:textId="77777777" w:rsidR="00741BEB" w:rsidRDefault="00741BEB" w:rsidP="00741BEB">
      <w:r w:rsidRPr="003D4ABF">
        <w:t xml:space="preserve">If an AF session can adjust to different </w:t>
      </w:r>
      <w:proofErr w:type="spellStart"/>
      <w:r w:rsidRPr="003D4ABF">
        <w:t>QoS</w:t>
      </w:r>
      <w:proofErr w:type="spellEnd"/>
      <w:r w:rsidRPr="003D4ABF">
        <w:t xml:space="preserve"> parameter combinations, the AF may provide Alternative Service Requirements</w:t>
      </w:r>
      <w:r>
        <w:t xml:space="preserve"> in a prioritized order (indicating the preference of the </w:t>
      </w:r>
      <w:proofErr w:type="spellStart"/>
      <w:r>
        <w:t>QoS</w:t>
      </w:r>
      <w:proofErr w:type="spellEnd"/>
      <w:r>
        <w:t xml:space="preserve"> requirements with which the service can operate)</w:t>
      </w:r>
      <w:r w:rsidRPr="003D4ABF">
        <w:t xml:space="preserve"> </w:t>
      </w:r>
      <w:r>
        <w:t xml:space="preserve">in addition to the </w:t>
      </w:r>
      <w:proofErr w:type="spellStart"/>
      <w:r>
        <w:t>QoS</w:t>
      </w:r>
      <w:proofErr w:type="spellEnd"/>
      <w:r>
        <w:t xml:space="preserve"> Reference or individual </w:t>
      </w:r>
      <w:proofErr w:type="spellStart"/>
      <w:r>
        <w:t>QoS</w:t>
      </w:r>
      <w:proofErr w:type="spellEnd"/>
      <w:r>
        <w:t xml:space="preserve"> parameters. Alternative Service Requirements </w:t>
      </w:r>
      <w:r w:rsidRPr="003D4ABF">
        <w:t>contain</w:t>
      </w:r>
      <w:r>
        <w:t>:</w:t>
      </w:r>
    </w:p>
    <w:p w14:paraId="6148D5DC" w14:textId="77777777" w:rsidR="00741BEB" w:rsidRDefault="00741BEB" w:rsidP="00741BEB">
      <w:pPr>
        <w:pStyle w:val="B10"/>
      </w:pPr>
      <w:r>
        <w:t>-</w:t>
      </w:r>
      <w:r>
        <w:tab/>
        <w:t xml:space="preserve">When the AF requests the network to provide </w:t>
      </w:r>
      <w:proofErr w:type="spellStart"/>
      <w:r>
        <w:t>QoS</w:t>
      </w:r>
      <w:proofErr w:type="spellEnd"/>
      <w:r>
        <w:t xml:space="preserve"> with a </w:t>
      </w:r>
      <w:proofErr w:type="spellStart"/>
      <w:r>
        <w:t>QoS</w:t>
      </w:r>
      <w:proofErr w:type="spellEnd"/>
      <w:r>
        <w:t xml:space="preserve"> Reference, one or more </w:t>
      </w:r>
      <w:proofErr w:type="spellStart"/>
      <w:r>
        <w:t>QoS</w:t>
      </w:r>
      <w:proofErr w:type="spellEnd"/>
      <w:r>
        <w:t xml:space="preserve"> Reference parameters in a prioritized order.</w:t>
      </w:r>
    </w:p>
    <w:p w14:paraId="4241371B" w14:textId="77777777" w:rsidR="00741BEB" w:rsidRDefault="00741BEB" w:rsidP="00741BEB">
      <w:pPr>
        <w:pStyle w:val="B10"/>
      </w:pPr>
      <w:r>
        <w:t>-</w:t>
      </w:r>
      <w:r>
        <w:tab/>
        <w:t xml:space="preserve">When the AF requests the network to provide </w:t>
      </w:r>
      <w:proofErr w:type="spellStart"/>
      <w:r>
        <w:t>QoS</w:t>
      </w:r>
      <w:proofErr w:type="spellEnd"/>
      <w:r>
        <w:t xml:space="preserve"> with individual </w:t>
      </w:r>
      <w:proofErr w:type="spellStart"/>
      <w:r>
        <w:t>QoS</w:t>
      </w:r>
      <w:proofErr w:type="spellEnd"/>
      <w:r>
        <w:t xml:space="preserve"> parameters, one or more Requested Alternative </w:t>
      </w:r>
      <w:proofErr w:type="spellStart"/>
      <w:r>
        <w:t>QoS</w:t>
      </w:r>
      <w:proofErr w:type="spellEnd"/>
      <w:r>
        <w:t xml:space="preserve"> Parameter Set(s) in a prioritized order. Each Requested Alternative </w:t>
      </w:r>
      <w:proofErr w:type="spellStart"/>
      <w:r>
        <w:t>QoS</w:t>
      </w:r>
      <w:proofErr w:type="spellEnd"/>
      <w:r>
        <w:t xml:space="preserve"> Parameter Set is comprised of the following individual parameters: Requested 5GS Delay, Requested Guaranteed Flow Bitrate and Requested Packet Error Rate.</w:t>
      </w:r>
    </w:p>
    <w:p w14:paraId="5AEBED02" w14:textId="77777777" w:rsidR="00741BEB" w:rsidRDefault="00741BEB" w:rsidP="00741BEB">
      <w:pPr>
        <w:pStyle w:val="B10"/>
      </w:pPr>
      <w:r>
        <w:tab/>
        <w:t>If the AF request is sent via the TSCTSF, the TSCTSF determines a Requested PDB considering the Requested 5GS Delay and the UE-DS-TT Residence Time.</w:t>
      </w:r>
    </w:p>
    <w:p w14:paraId="27F05CA4" w14:textId="77777777" w:rsidR="00741BEB" w:rsidRPr="003D4ABF" w:rsidRDefault="00741BEB" w:rsidP="00741BEB">
      <w:r>
        <w:t xml:space="preserve">An AF that provides Alternative Service Requirements </w:t>
      </w:r>
      <w:r w:rsidRPr="003D4ABF">
        <w:t xml:space="preserve">shall also subscribe to receive notifications from the PCF for successful resource allocation and when the </w:t>
      </w:r>
      <w:proofErr w:type="spellStart"/>
      <w:r w:rsidRPr="003D4ABF">
        <w:t>QoS</w:t>
      </w:r>
      <w:proofErr w:type="spellEnd"/>
      <w:r w:rsidRPr="003D4ABF">
        <w:t xml:space="preserve"> targets can no longer (or can again) be fulfilled as described in clause 6.1.3.18.</w:t>
      </w:r>
    </w:p>
    <w:p w14:paraId="4B1EBD2B" w14:textId="77777777" w:rsidR="00741BEB" w:rsidRDefault="00741BEB" w:rsidP="00741BEB">
      <w:r>
        <w:t xml:space="preserve">When the PCF authorizes the service information from the AF and generates a PCC rule, it shall also derive Alternative </w:t>
      </w:r>
      <w:proofErr w:type="spellStart"/>
      <w:r>
        <w:t>QoS</w:t>
      </w:r>
      <w:proofErr w:type="spellEnd"/>
      <w:r>
        <w:t xml:space="preserve"> Parameter Sets for this PCC rule based on the </w:t>
      </w:r>
      <w:proofErr w:type="spellStart"/>
      <w:r>
        <w:t>QoS</w:t>
      </w:r>
      <w:proofErr w:type="spellEnd"/>
      <w:r>
        <w:t xml:space="preserve"> Reference parameters or the Requested Alternative </w:t>
      </w:r>
      <w:proofErr w:type="spellStart"/>
      <w:r>
        <w:t>QoS</w:t>
      </w:r>
      <w:proofErr w:type="spellEnd"/>
      <w:r>
        <w:t xml:space="preserve"> Parameter Sets in the Alternative Service Requirements. If the AF provided Requested Alternative </w:t>
      </w:r>
      <w:proofErr w:type="spellStart"/>
      <w:r>
        <w:t>QoS</w:t>
      </w:r>
      <w:proofErr w:type="spellEnd"/>
      <w:r>
        <w:t xml:space="preserve"> Parameter Sets in the request, the PCF may reject any of the Requested Alternative </w:t>
      </w:r>
      <w:proofErr w:type="spellStart"/>
      <w:r>
        <w:t>QoS</w:t>
      </w:r>
      <w:proofErr w:type="spellEnd"/>
      <w: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t>QoS</w:t>
      </w:r>
      <w:proofErr w:type="spellEnd"/>
      <w:r>
        <w:t xml:space="preserve"> Parameters Sets that can be supported.</w:t>
      </w:r>
    </w:p>
    <w:p w14:paraId="754C004C" w14:textId="77777777" w:rsidR="00741BEB" w:rsidRPr="003D4ABF" w:rsidRDefault="00741BEB" w:rsidP="00741BEB">
      <w:r w:rsidRPr="003D4ABF">
        <w:t xml:space="preserve">The PCF shall enable </w:t>
      </w:r>
      <w:proofErr w:type="spellStart"/>
      <w:r w:rsidRPr="003D4ABF">
        <w:t>QoS</w:t>
      </w:r>
      <w:proofErr w:type="spellEnd"/>
      <w:r w:rsidRPr="003D4ABF">
        <w:t xml:space="preserve"> Notification Control and include the derived Alternative </w:t>
      </w:r>
      <w:proofErr w:type="spellStart"/>
      <w:r w:rsidRPr="003D4ABF">
        <w:t>QoS</w:t>
      </w:r>
      <w:proofErr w:type="spellEnd"/>
      <w:r w:rsidRPr="003D4ABF">
        <w:t xml:space="preserve"> parameter sets (in the same prioritized order indicated by the AF) in the PCC rule sent to the SMF. When the PCF notifies the AF that </w:t>
      </w:r>
      <w:proofErr w:type="spellStart"/>
      <w:r w:rsidRPr="003D4ABF">
        <w:t>QoS</w:t>
      </w:r>
      <w:proofErr w:type="spellEnd"/>
      <w:r w:rsidRPr="003D4ABF">
        <w:t xml:space="preserve"> targets can no longer be fulfilled, the PCF shall include the </w:t>
      </w:r>
      <w:proofErr w:type="spellStart"/>
      <w:r w:rsidRPr="003D4ABF">
        <w:t>QoS</w:t>
      </w:r>
      <w:proofErr w:type="spellEnd"/>
      <w:r w:rsidRPr="003D4ABF">
        <w:t xml:space="preserve"> </w:t>
      </w:r>
      <w:r>
        <w:t>R</w:t>
      </w:r>
      <w:r w:rsidRPr="003D4ABF">
        <w:t>eference parameter</w:t>
      </w:r>
      <w:r>
        <w:t xml:space="preserve"> or the set of Requested Alternative </w:t>
      </w:r>
      <w:proofErr w:type="spellStart"/>
      <w:r>
        <w:t>QoS</w:t>
      </w:r>
      <w:proofErr w:type="spellEnd"/>
      <w:r>
        <w:t xml:space="preserve"> </w:t>
      </w:r>
      <w:r>
        <w:lastRenderedPageBreak/>
        <w:t>Parameters</w:t>
      </w:r>
      <w:r w:rsidRPr="003D4ABF">
        <w:t xml:space="preserve"> corresponding to the Alternative </w:t>
      </w:r>
      <w:proofErr w:type="spellStart"/>
      <w:r w:rsidRPr="003D4ABF">
        <w:t>QoS</w:t>
      </w:r>
      <w:proofErr w:type="spellEnd"/>
      <w:r w:rsidRPr="003D4ABF">
        <w:t xml:space="preserve"> parameter set referenced by the SMF</w:t>
      </w:r>
      <w:r>
        <w:t>,</w:t>
      </w:r>
      <w:r w:rsidRPr="003D4ABF">
        <w:t xml:space="preserve"> or an indication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 (as described in clause 6.1.3.18).</w:t>
      </w:r>
    </w:p>
    <w:p w14:paraId="7FB4501A" w14:textId="77777777" w:rsidR="00741BEB" w:rsidRDefault="00741BEB" w:rsidP="00741BEB">
      <w:r w:rsidRPr="003B7FC9">
        <w:rPr>
          <w:highlight w:val="yellow"/>
        </w:rPr>
        <w:t>The AF may provide a UE power saving management indication together with Periodicity information for the NG-RAN to configure UE power management for connected mode DRX.</w:t>
      </w:r>
      <w:r>
        <w:t xml:space="preserve"> 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371F63F" w14:textId="77777777" w:rsidR="00741BEB" w:rsidRPr="003D4ABF" w:rsidRDefault="00741BEB" w:rsidP="00741BEB">
      <w:pPr>
        <w:pStyle w:val="NO"/>
      </w:pPr>
      <w:r w:rsidRPr="003D4ABF">
        <w:t>NOTE </w:t>
      </w:r>
      <w:r>
        <w:t>4</w:t>
      </w:r>
      <w:r w:rsidRPr="003D4ABF">
        <w:t>:</w:t>
      </w:r>
      <w:r w:rsidRPr="003D4ABF">
        <w:tab/>
        <w:t xml:space="preserve">The AF behaviour is out of the scope of this TS but can include adaptation to the change of </w:t>
      </w:r>
      <w:proofErr w:type="spellStart"/>
      <w:r w:rsidRPr="003D4ABF">
        <w:t>QoS</w:t>
      </w:r>
      <w:proofErr w:type="spellEnd"/>
      <w:r w:rsidRPr="003D4ABF">
        <w:t xml:space="preserve"> (e.g. rate adaptation) as well as application layer signalling with the UE.</w:t>
      </w:r>
    </w:p>
    <w:p w14:paraId="0600B205" w14:textId="77777777" w:rsidR="00741BEB" w:rsidRPr="003D4ABF" w:rsidRDefault="00741BEB" w:rsidP="00741BEB">
      <w:r w:rsidRPr="003D4ABF">
        <w:t xml:space="preserve">The AF may change the Alternative Service Requirements while the AF session is ongoing. If this happens, the PCF shall update the Alternative </w:t>
      </w:r>
      <w:proofErr w:type="spellStart"/>
      <w:r w:rsidRPr="003D4ABF">
        <w:t>QoS</w:t>
      </w:r>
      <w:proofErr w:type="spellEnd"/>
      <w:r w:rsidRPr="003D4ABF">
        <w:t xml:space="preserve"> parameter sets in the PCC rule accordingly.</w:t>
      </w:r>
    </w:p>
    <w:p w14:paraId="63BA2934" w14:textId="77777777" w:rsidR="00741BEB" w:rsidRPr="003D4ABF" w:rsidRDefault="00741BEB" w:rsidP="00741BEB">
      <w:r w:rsidRPr="003D4ABF">
        <w:t xml:space="preserve">The AF may indicate to the PCF that the UE does not need to be informed about changes related to Alternative </w:t>
      </w:r>
      <w:proofErr w:type="spellStart"/>
      <w:r w:rsidRPr="003D4ABF">
        <w:t>QoS</w:t>
      </w:r>
      <w:proofErr w:type="spellEnd"/>
      <w:r w:rsidRPr="003D4ABF">
        <w:t xml:space="preserve"> Profiles. With this indication received from the AF, the PCF decides whether to disable the notifications to the UE when changes related to the Alternative </w:t>
      </w:r>
      <w:proofErr w:type="spellStart"/>
      <w:r w:rsidRPr="003D4ABF">
        <w:t>QoS</w:t>
      </w:r>
      <w:proofErr w:type="spellEnd"/>
      <w:r w:rsidRPr="003D4ABF">
        <w:t xml:space="preserve"> Profiles occur and sets the Disable UE notifications at changes related to Alternative </w:t>
      </w:r>
      <w:proofErr w:type="spellStart"/>
      <w:r w:rsidRPr="003D4ABF">
        <w:t>QoS</w:t>
      </w:r>
      <w:proofErr w:type="spellEnd"/>
      <w:r w:rsidRPr="003D4ABF">
        <w:t xml:space="preserve"> Profiles parameter in the PCC rule accordingly.</w:t>
      </w:r>
    </w:p>
    <w:bookmarkEnd w:id="14"/>
    <w:bookmarkEnd w:id="15"/>
    <w:bookmarkEnd w:id="16"/>
    <w:bookmarkEnd w:id="17"/>
    <w:bookmarkEnd w:id="18"/>
    <w:bookmarkEnd w:id="19"/>
    <w:bookmarkEnd w:id="20"/>
    <w:bookmarkEnd w:id="21"/>
    <w:bookmarkEnd w:id="22"/>
    <w:bookmarkEnd w:id="23"/>
    <w:bookmarkEnd w:id="24"/>
    <w:p w14:paraId="54B12F2B" w14:textId="29A2A7CD" w:rsidR="00F137DB" w:rsidRPr="009E2F14" w:rsidRDefault="009E2F14" w:rsidP="00B61E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End of Changes </w:t>
      </w:r>
      <w:r w:rsidR="00EA3120">
        <w:rPr>
          <w:noProof/>
          <w:color w:val="0000FF"/>
          <w:sz w:val="28"/>
          <w:szCs w:val="28"/>
        </w:rPr>
        <w:t>‘</w:t>
      </w:r>
      <w:r w:rsidRPr="00D96F8C">
        <w:rPr>
          <w:noProof/>
          <w:color w:val="0000FF"/>
          <w:sz w:val="28"/>
          <w:szCs w:val="28"/>
        </w:rPr>
        <w:t>***</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435FE" w14:textId="77777777" w:rsidR="0047454E" w:rsidRDefault="0047454E">
      <w:r>
        <w:separator/>
      </w:r>
    </w:p>
  </w:endnote>
  <w:endnote w:type="continuationSeparator" w:id="0">
    <w:p w14:paraId="45406397" w14:textId="77777777" w:rsidR="0047454E" w:rsidRDefault="00474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Phetsarath O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DD362" w14:textId="77777777" w:rsidR="0047454E" w:rsidRDefault="0047454E">
      <w:r>
        <w:separator/>
      </w:r>
    </w:p>
  </w:footnote>
  <w:footnote w:type="continuationSeparator" w:id="0">
    <w:p w14:paraId="1E3C838D" w14:textId="77777777" w:rsidR="0047454E" w:rsidRDefault="00474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10"/>
  </w:num>
  <w:num w:numId="2">
    <w:abstractNumId w:val="2"/>
  </w:num>
  <w:num w:numId="3">
    <w:abstractNumId w:val="1"/>
  </w:num>
  <w:num w:numId="4">
    <w:abstractNumId w:val="0"/>
  </w:num>
  <w:num w:numId="5">
    <w:abstractNumId w:val="11"/>
  </w:num>
  <w:num w:numId="6">
    <w:abstractNumId w:val="9"/>
  </w:num>
  <w:num w:numId="7">
    <w:abstractNumId w:val="3"/>
  </w:num>
  <w:num w:numId="8">
    <w:abstractNumId w:val="5"/>
  </w:num>
  <w:num w:numId="9">
    <w:abstractNumId w:val="8"/>
  </w:num>
  <w:num w:numId="10">
    <w:abstractNumId w:val="6"/>
  </w:num>
  <w:num w:numId="11">
    <w:abstractNumId w:val="7"/>
  </w:num>
  <w:num w:numId="1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4AAE"/>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1D1A"/>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A0"/>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37FE"/>
    <w:rsid w:val="003747F8"/>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D95"/>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57C09"/>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454E"/>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336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D77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057B6"/>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40573"/>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52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1FD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1BEB"/>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67824"/>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34DE"/>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3609"/>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A48"/>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423"/>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59A"/>
    <w:rsid w:val="00A72E99"/>
    <w:rsid w:val="00A73ECC"/>
    <w:rsid w:val="00A74970"/>
    <w:rsid w:val="00A752C8"/>
    <w:rsid w:val="00A7597E"/>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971C5"/>
    <w:rsid w:val="00A9753F"/>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1E84"/>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05D"/>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4F8F"/>
    <w:rsid w:val="00CA5383"/>
    <w:rsid w:val="00CA5E12"/>
    <w:rsid w:val="00CA730D"/>
    <w:rsid w:val="00CA7CC7"/>
    <w:rsid w:val="00CB0B60"/>
    <w:rsid w:val="00CB26C5"/>
    <w:rsid w:val="00CB28DE"/>
    <w:rsid w:val="00CB3E9D"/>
    <w:rsid w:val="00CB4118"/>
    <w:rsid w:val="00CB5A5D"/>
    <w:rsid w:val="00CB5F1F"/>
    <w:rsid w:val="00CB66E4"/>
    <w:rsid w:val="00CB6C16"/>
    <w:rsid w:val="00CB7487"/>
    <w:rsid w:val="00CC0D04"/>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6841"/>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76B77"/>
    <w:rsid w:val="00D771EE"/>
    <w:rsid w:val="00D8027A"/>
    <w:rsid w:val="00D80A60"/>
    <w:rsid w:val="00D80FB6"/>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11A"/>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258F8"/>
    <w:rsid w:val="00E30645"/>
    <w:rsid w:val="00E30B67"/>
    <w:rsid w:val="00E3176A"/>
    <w:rsid w:val="00E330D0"/>
    <w:rsid w:val="00E33835"/>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3120"/>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537C"/>
    <w:rsid w:val="00EE6399"/>
    <w:rsid w:val="00EE7E71"/>
    <w:rsid w:val="00EF1613"/>
    <w:rsid w:val="00EF4762"/>
    <w:rsid w:val="00EF7BC4"/>
    <w:rsid w:val="00F0069E"/>
    <w:rsid w:val="00F010F2"/>
    <w:rsid w:val="00F01579"/>
    <w:rsid w:val="00F01E00"/>
    <w:rsid w:val="00F044D5"/>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4FBA"/>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67EC8"/>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제목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Char5">
    <w:name w:val="문서 구조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제목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풍선 도움말 텍스트 Char"/>
    <w:link w:val="ae"/>
    <w:rsid w:val="00BC3693"/>
    <w:rPr>
      <w:rFonts w:ascii="Tahoma" w:hAnsi="Tahoma" w:cs="Tahoma"/>
      <w:sz w:val="16"/>
      <w:szCs w:val="16"/>
      <w:lang w:val="en-GB" w:eastAsia="en-US"/>
    </w:rPr>
  </w:style>
  <w:style w:type="character" w:customStyle="1" w:styleId="Char2">
    <w:name w:val="메모 텍스트 Char"/>
    <w:link w:val="ac"/>
    <w:rsid w:val="00BC3693"/>
    <w:rPr>
      <w:rFonts w:ascii="Times New Roman" w:hAnsi="Times New Roman"/>
      <w:lang w:val="en-GB" w:eastAsia="en-US"/>
    </w:rPr>
  </w:style>
  <w:style w:type="character" w:customStyle="1" w:styleId="Char4">
    <w:name w:val="메모 주제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Char">
    <w:name w:val="제목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Char0">
    <w:name w:val="각주 텍스트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제목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제목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
    <w:name w:val="제목 1 Char"/>
    <w:basedOn w:val="a0"/>
    <w:link w:val="1"/>
    <w:rsid w:val="000F3F8A"/>
    <w:rPr>
      <w:rFonts w:ascii="Arial" w:hAnsi="Arial"/>
      <w:sz w:val="36"/>
      <w:lang w:val="en-GB" w:eastAsia="en-US"/>
    </w:rPr>
  </w:style>
  <w:style w:type="character" w:customStyle="1" w:styleId="7Char">
    <w:name w:val="제목 7 Char"/>
    <w:basedOn w:val="a0"/>
    <w:link w:val="7"/>
    <w:rsid w:val="000F3F8A"/>
    <w:rPr>
      <w:rFonts w:ascii="Arial" w:hAnsi="Arial"/>
      <w:lang w:val="en-GB" w:eastAsia="en-US"/>
    </w:rPr>
  </w:style>
  <w:style w:type="character" w:customStyle="1" w:styleId="8Char">
    <w:name w:val="제목 8 Char"/>
    <w:basedOn w:val="a0"/>
    <w:link w:val="8"/>
    <w:rsid w:val="000F3F8A"/>
    <w:rPr>
      <w:rFonts w:ascii="Arial" w:hAnsi="Arial"/>
      <w:sz w:val="36"/>
      <w:lang w:val="en-GB" w:eastAsia="en-US"/>
    </w:rPr>
  </w:style>
  <w:style w:type="character" w:customStyle="1" w:styleId="9Char">
    <w:name w:val="제목 9 Char"/>
    <w:basedOn w:val="a0"/>
    <w:link w:val="9"/>
    <w:rsid w:val="000F3F8A"/>
    <w:rPr>
      <w:rFonts w:ascii="Arial" w:hAnsi="Arial"/>
      <w:sz w:val="36"/>
      <w:lang w:val="en-GB" w:eastAsia="en-US"/>
    </w:rPr>
  </w:style>
  <w:style w:type="character" w:customStyle="1" w:styleId="Char">
    <w:name w:val="머리글 Char"/>
    <w:basedOn w:val="a0"/>
    <w:link w:val="a4"/>
    <w:rsid w:val="000F3F8A"/>
    <w:rPr>
      <w:rFonts w:ascii="Arial" w:hAnsi="Arial"/>
      <w:b/>
      <w:noProof/>
      <w:sz w:val="18"/>
      <w:lang w:val="en-GB" w:eastAsia="en-US"/>
    </w:rPr>
  </w:style>
  <w:style w:type="character" w:customStyle="1" w:styleId="Char1">
    <w:name w:val="바닥글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바탕" w:hAnsi="Arial"/>
      <w:sz w:val="18"/>
      <w:lang w:val="en-GB" w:eastAsia="en-US" w:bidi="ar-SA"/>
    </w:rPr>
  </w:style>
  <w:style w:type="table" w:customStyle="1" w:styleId="13">
    <w:name w:val="网格型1"/>
    <w:basedOn w:val="a1"/>
    <w:next w:val="af6"/>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바탕"/>
      <w:lang w:eastAsia="x-none"/>
    </w:rPr>
  </w:style>
  <w:style w:type="character" w:customStyle="1" w:styleId="Char6">
    <w:name w:val="본문 Char"/>
    <w:basedOn w:val="a0"/>
    <w:link w:val="af8"/>
    <w:rsid w:val="00B22936"/>
    <w:rPr>
      <w:rFonts w:ascii="Times New Roman" w:eastAsia="바탕"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SimSun"/>
    </w:rPr>
  </w:style>
  <w:style w:type="paragraph" w:styleId="afa">
    <w:name w:val="Block Text"/>
    <w:basedOn w:val="a"/>
    <w:rsid w:val="00B22936"/>
    <w:pPr>
      <w:spacing w:after="120"/>
      <w:ind w:left="1440" w:right="1440"/>
    </w:pPr>
    <w:rPr>
      <w:rFonts w:eastAsia="SimSun"/>
    </w:rPr>
  </w:style>
  <w:style w:type="paragraph" w:styleId="26">
    <w:name w:val="Body Text 2"/>
    <w:basedOn w:val="a"/>
    <w:link w:val="2Char0"/>
    <w:rsid w:val="00B22936"/>
    <w:pPr>
      <w:spacing w:after="120" w:line="480" w:lineRule="auto"/>
    </w:pPr>
    <w:rPr>
      <w:rFonts w:eastAsia="SimSun"/>
    </w:rPr>
  </w:style>
  <w:style w:type="character" w:customStyle="1" w:styleId="2Char0">
    <w:name w:val="본문 2 Char"/>
    <w:basedOn w:val="a0"/>
    <w:link w:val="26"/>
    <w:rsid w:val="00B22936"/>
    <w:rPr>
      <w:rFonts w:ascii="Times New Roman" w:eastAsia="SimSun" w:hAnsi="Times New Roman"/>
      <w:lang w:val="en-GB" w:eastAsia="en-US"/>
    </w:rPr>
  </w:style>
  <w:style w:type="paragraph" w:styleId="34">
    <w:name w:val="Body Text 3"/>
    <w:basedOn w:val="a"/>
    <w:link w:val="3Char0"/>
    <w:rsid w:val="00B22936"/>
    <w:pPr>
      <w:spacing w:after="120"/>
    </w:pPr>
    <w:rPr>
      <w:rFonts w:eastAsia="SimSun"/>
      <w:sz w:val="16"/>
      <w:szCs w:val="16"/>
    </w:rPr>
  </w:style>
  <w:style w:type="character" w:customStyle="1" w:styleId="3Char0">
    <w:name w:val="본문 3 Char"/>
    <w:basedOn w:val="a0"/>
    <w:link w:val="34"/>
    <w:rsid w:val="00B22936"/>
    <w:rPr>
      <w:rFonts w:ascii="Times New Roman" w:eastAsia="SimSun" w:hAnsi="Times New Roman"/>
      <w:sz w:val="16"/>
      <w:szCs w:val="16"/>
      <w:lang w:val="en-GB" w:eastAsia="en-US"/>
    </w:rPr>
  </w:style>
  <w:style w:type="paragraph" w:styleId="afb">
    <w:name w:val="Body Text First Indent"/>
    <w:basedOn w:val="af8"/>
    <w:link w:val="Char7"/>
    <w:rsid w:val="00B22936"/>
    <w:pPr>
      <w:ind w:firstLine="210"/>
    </w:pPr>
    <w:rPr>
      <w:rFonts w:eastAsia="SimSun"/>
      <w:lang w:eastAsia="en-US"/>
    </w:rPr>
  </w:style>
  <w:style w:type="character" w:customStyle="1" w:styleId="Char7">
    <w:name w:val="본문 첫 줄 들여쓰기 Char"/>
    <w:basedOn w:val="Char6"/>
    <w:link w:val="afb"/>
    <w:rsid w:val="00B22936"/>
    <w:rPr>
      <w:rFonts w:ascii="Times New Roman" w:eastAsia="SimSun" w:hAnsi="Times New Roman"/>
      <w:lang w:val="en-GB" w:eastAsia="en-US"/>
    </w:rPr>
  </w:style>
  <w:style w:type="paragraph" w:styleId="afc">
    <w:name w:val="Body Text Indent"/>
    <w:basedOn w:val="a"/>
    <w:link w:val="Char8"/>
    <w:rsid w:val="00B22936"/>
    <w:pPr>
      <w:spacing w:after="120"/>
      <w:ind w:left="283"/>
    </w:pPr>
    <w:rPr>
      <w:rFonts w:eastAsia="SimSun"/>
    </w:rPr>
  </w:style>
  <w:style w:type="character" w:customStyle="1" w:styleId="Char8">
    <w:name w:val="본문 들여쓰기 Char"/>
    <w:basedOn w:val="a0"/>
    <w:link w:val="afc"/>
    <w:rsid w:val="00B22936"/>
    <w:rPr>
      <w:rFonts w:ascii="Times New Roman" w:eastAsia="SimSun"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본문 첫 줄 들여쓰기 2 Char"/>
    <w:basedOn w:val="Char8"/>
    <w:link w:val="27"/>
    <w:rsid w:val="00B22936"/>
    <w:rPr>
      <w:rFonts w:ascii="Times New Roman" w:eastAsia="SimSun" w:hAnsi="Times New Roman"/>
      <w:lang w:val="en-GB" w:eastAsia="en-US"/>
    </w:rPr>
  </w:style>
  <w:style w:type="paragraph" w:styleId="28">
    <w:name w:val="Body Text Indent 2"/>
    <w:basedOn w:val="a"/>
    <w:link w:val="2Char2"/>
    <w:rsid w:val="00B22936"/>
    <w:pPr>
      <w:spacing w:after="120" w:line="480" w:lineRule="auto"/>
      <w:ind w:left="283"/>
    </w:pPr>
    <w:rPr>
      <w:rFonts w:eastAsia="SimSun"/>
    </w:rPr>
  </w:style>
  <w:style w:type="character" w:customStyle="1" w:styleId="2Char2">
    <w:name w:val="본문 들여쓰기 2 Char"/>
    <w:basedOn w:val="a0"/>
    <w:link w:val="28"/>
    <w:rsid w:val="00B22936"/>
    <w:rPr>
      <w:rFonts w:ascii="Times New Roman" w:eastAsia="SimSun" w:hAnsi="Times New Roman"/>
      <w:lang w:val="en-GB" w:eastAsia="en-US"/>
    </w:rPr>
  </w:style>
  <w:style w:type="paragraph" w:styleId="35">
    <w:name w:val="Body Text Indent 3"/>
    <w:basedOn w:val="a"/>
    <w:link w:val="3Char1"/>
    <w:rsid w:val="00B22936"/>
    <w:pPr>
      <w:spacing w:after="120"/>
      <w:ind w:left="283"/>
    </w:pPr>
    <w:rPr>
      <w:rFonts w:eastAsia="SimSun"/>
      <w:sz w:val="16"/>
      <w:szCs w:val="16"/>
    </w:rPr>
  </w:style>
  <w:style w:type="character" w:customStyle="1" w:styleId="3Char1">
    <w:name w:val="본문 들여쓰기 3 Char"/>
    <w:basedOn w:val="a0"/>
    <w:link w:val="35"/>
    <w:rsid w:val="00B22936"/>
    <w:rPr>
      <w:rFonts w:ascii="Times New Roman" w:eastAsia="SimSun" w:hAnsi="Times New Roman"/>
      <w:sz w:val="16"/>
      <w:szCs w:val="16"/>
      <w:lang w:val="en-GB" w:eastAsia="en-US"/>
    </w:rPr>
  </w:style>
  <w:style w:type="paragraph" w:styleId="afd">
    <w:name w:val="caption"/>
    <w:basedOn w:val="a"/>
    <w:next w:val="a"/>
    <w:unhideWhenUsed/>
    <w:qFormat/>
    <w:rsid w:val="00B22936"/>
    <w:rPr>
      <w:rFonts w:eastAsia="SimSun"/>
      <w:b/>
      <w:bCs/>
    </w:rPr>
  </w:style>
  <w:style w:type="paragraph" w:styleId="afe">
    <w:name w:val="Closing"/>
    <w:basedOn w:val="a"/>
    <w:link w:val="Char9"/>
    <w:rsid w:val="00B22936"/>
    <w:pPr>
      <w:ind w:left="4252"/>
    </w:pPr>
    <w:rPr>
      <w:rFonts w:eastAsia="SimSun"/>
    </w:rPr>
  </w:style>
  <w:style w:type="character" w:customStyle="1" w:styleId="Char9">
    <w:name w:val="맺음말 Char"/>
    <w:basedOn w:val="a0"/>
    <w:link w:val="afe"/>
    <w:rsid w:val="00B22936"/>
    <w:rPr>
      <w:rFonts w:ascii="Times New Roman" w:eastAsia="SimSun" w:hAnsi="Times New Roman"/>
      <w:lang w:val="en-GB" w:eastAsia="en-US"/>
    </w:rPr>
  </w:style>
  <w:style w:type="paragraph" w:styleId="aff">
    <w:name w:val="Date"/>
    <w:basedOn w:val="a"/>
    <w:next w:val="a"/>
    <w:link w:val="Chara"/>
    <w:rsid w:val="00B22936"/>
    <w:rPr>
      <w:rFonts w:eastAsia="SimSun"/>
    </w:rPr>
  </w:style>
  <w:style w:type="character" w:customStyle="1" w:styleId="Chara">
    <w:name w:val="날짜 Char"/>
    <w:basedOn w:val="a0"/>
    <w:link w:val="aff"/>
    <w:rsid w:val="00B22936"/>
    <w:rPr>
      <w:rFonts w:ascii="Times New Roman" w:eastAsia="SimSun" w:hAnsi="Times New Roman"/>
      <w:lang w:val="en-GB" w:eastAsia="en-US"/>
    </w:rPr>
  </w:style>
  <w:style w:type="paragraph" w:styleId="aff0">
    <w:name w:val="E-mail Signature"/>
    <w:basedOn w:val="a"/>
    <w:link w:val="Charb"/>
    <w:rsid w:val="00B22936"/>
    <w:rPr>
      <w:rFonts w:eastAsia="SimSun"/>
    </w:rPr>
  </w:style>
  <w:style w:type="character" w:customStyle="1" w:styleId="Charb">
    <w:name w:val="전자 메일 서명 Char"/>
    <w:basedOn w:val="a0"/>
    <w:link w:val="aff0"/>
    <w:rsid w:val="00B22936"/>
    <w:rPr>
      <w:rFonts w:ascii="Times New Roman" w:eastAsia="SimSun" w:hAnsi="Times New Roman"/>
      <w:lang w:val="en-GB" w:eastAsia="en-US"/>
    </w:rPr>
  </w:style>
  <w:style w:type="paragraph" w:styleId="aff1">
    <w:name w:val="endnote text"/>
    <w:basedOn w:val="a"/>
    <w:link w:val="Charc"/>
    <w:rsid w:val="00B22936"/>
    <w:rPr>
      <w:rFonts w:eastAsia="SimSun"/>
    </w:rPr>
  </w:style>
  <w:style w:type="character" w:customStyle="1" w:styleId="Charc">
    <w:name w:val="미주 텍스트 Char"/>
    <w:basedOn w:val="a0"/>
    <w:link w:val="aff1"/>
    <w:rsid w:val="00B22936"/>
    <w:rPr>
      <w:rFonts w:ascii="Times New Roman" w:eastAsia="SimSun"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SimSun"/>
      <w:i/>
      <w:iCs/>
    </w:rPr>
  </w:style>
  <w:style w:type="character" w:customStyle="1" w:styleId="HTMLChar">
    <w:name w:val="HTML 주소 Char"/>
    <w:basedOn w:val="a0"/>
    <w:link w:val="HTML"/>
    <w:rsid w:val="00B22936"/>
    <w:rPr>
      <w:rFonts w:ascii="Times New Roman" w:eastAsia="SimSun" w:hAnsi="Times New Roman"/>
      <w:i/>
      <w:iCs/>
      <w:lang w:val="en-GB" w:eastAsia="en-US"/>
    </w:rPr>
  </w:style>
  <w:style w:type="paragraph" w:styleId="HTML0">
    <w:name w:val="HTML Preformatted"/>
    <w:basedOn w:val="a"/>
    <w:link w:val="HTMLChar0"/>
    <w:rsid w:val="00B22936"/>
    <w:rPr>
      <w:rFonts w:ascii="Courier New" w:eastAsia="SimSun" w:hAnsi="Courier New" w:cs="Courier New"/>
    </w:rPr>
  </w:style>
  <w:style w:type="character" w:customStyle="1" w:styleId="HTMLChar0">
    <w:name w:val="미리 서식이 지정된 HTML Char"/>
    <w:basedOn w:val="a0"/>
    <w:link w:val="HTML0"/>
    <w:rsid w:val="00B22936"/>
    <w:rPr>
      <w:rFonts w:ascii="Courier New" w:eastAsia="SimSun" w:hAnsi="Courier New" w:cs="Courier New"/>
      <w:lang w:val="en-GB" w:eastAsia="en-US"/>
    </w:rPr>
  </w:style>
  <w:style w:type="paragraph" w:styleId="36">
    <w:name w:val="index 3"/>
    <w:basedOn w:val="a"/>
    <w:next w:val="a"/>
    <w:rsid w:val="00B22936"/>
    <w:pPr>
      <w:ind w:left="600" w:hanging="200"/>
    </w:pPr>
    <w:rPr>
      <w:rFonts w:eastAsia="SimSun"/>
    </w:rPr>
  </w:style>
  <w:style w:type="paragraph" w:styleId="44">
    <w:name w:val="index 4"/>
    <w:basedOn w:val="a"/>
    <w:next w:val="a"/>
    <w:rsid w:val="00B22936"/>
    <w:pPr>
      <w:ind w:left="800" w:hanging="200"/>
    </w:pPr>
    <w:rPr>
      <w:rFonts w:eastAsia="SimSun"/>
    </w:rPr>
  </w:style>
  <w:style w:type="paragraph" w:styleId="54">
    <w:name w:val="index 5"/>
    <w:basedOn w:val="a"/>
    <w:next w:val="a"/>
    <w:rsid w:val="00B22936"/>
    <w:pPr>
      <w:ind w:left="1000" w:hanging="200"/>
    </w:pPr>
    <w:rPr>
      <w:rFonts w:eastAsia="SimSun"/>
    </w:rPr>
  </w:style>
  <w:style w:type="paragraph" w:styleId="61">
    <w:name w:val="index 6"/>
    <w:basedOn w:val="a"/>
    <w:next w:val="a"/>
    <w:rsid w:val="00B22936"/>
    <w:pPr>
      <w:ind w:left="1200" w:hanging="200"/>
    </w:pPr>
    <w:rPr>
      <w:rFonts w:eastAsia="SimSun"/>
    </w:rPr>
  </w:style>
  <w:style w:type="paragraph" w:styleId="71">
    <w:name w:val="index 7"/>
    <w:basedOn w:val="a"/>
    <w:next w:val="a"/>
    <w:rsid w:val="00B22936"/>
    <w:pPr>
      <w:ind w:left="1400" w:hanging="200"/>
    </w:pPr>
    <w:rPr>
      <w:rFonts w:eastAsia="SimSun"/>
    </w:rPr>
  </w:style>
  <w:style w:type="paragraph" w:styleId="81">
    <w:name w:val="index 8"/>
    <w:basedOn w:val="a"/>
    <w:next w:val="a"/>
    <w:rsid w:val="00B22936"/>
    <w:pPr>
      <w:ind w:left="1600" w:hanging="200"/>
    </w:pPr>
    <w:rPr>
      <w:rFonts w:eastAsia="SimSun"/>
    </w:rPr>
  </w:style>
  <w:style w:type="paragraph" w:styleId="91">
    <w:name w:val="index 9"/>
    <w:basedOn w:val="a"/>
    <w:next w:val="a"/>
    <w:rsid w:val="00B22936"/>
    <w:pPr>
      <w:ind w:left="1800" w:hanging="200"/>
    </w:pPr>
    <w:rPr>
      <w:rFonts w:eastAsia="SimSun"/>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d">
    <w:name w:val="강한 인용 Char"/>
    <w:basedOn w:val="a0"/>
    <w:link w:val="aff5"/>
    <w:uiPriority w:val="30"/>
    <w:rsid w:val="00B22936"/>
    <w:rPr>
      <w:rFonts w:ascii="Times New Roman" w:eastAsia="SimSun" w:hAnsi="Times New Roman"/>
      <w:i/>
      <w:iCs/>
      <w:color w:val="4472C4"/>
      <w:lang w:val="en-GB" w:eastAsia="en-US"/>
    </w:rPr>
  </w:style>
  <w:style w:type="paragraph" w:styleId="aff6">
    <w:name w:val="List Continue"/>
    <w:basedOn w:val="a"/>
    <w:rsid w:val="00B22936"/>
    <w:pPr>
      <w:spacing w:after="120"/>
      <w:ind w:left="283"/>
      <w:contextualSpacing/>
    </w:pPr>
    <w:rPr>
      <w:rFonts w:eastAsia="SimSun"/>
    </w:rPr>
  </w:style>
  <w:style w:type="paragraph" w:styleId="29">
    <w:name w:val="List Continue 2"/>
    <w:basedOn w:val="a"/>
    <w:rsid w:val="00B22936"/>
    <w:pPr>
      <w:spacing w:after="120"/>
      <w:ind w:left="566"/>
      <w:contextualSpacing/>
    </w:pPr>
    <w:rPr>
      <w:rFonts w:eastAsia="SimSun"/>
    </w:rPr>
  </w:style>
  <w:style w:type="paragraph" w:styleId="37">
    <w:name w:val="List Continue 3"/>
    <w:basedOn w:val="a"/>
    <w:rsid w:val="00B22936"/>
    <w:pPr>
      <w:spacing w:after="120"/>
      <w:ind w:left="849"/>
      <w:contextualSpacing/>
    </w:pPr>
    <w:rPr>
      <w:rFonts w:eastAsia="SimSun"/>
    </w:rPr>
  </w:style>
  <w:style w:type="paragraph" w:styleId="45">
    <w:name w:val="List Continue 4"/>
    <w:basedOn w:val="a"/>
    <w:rsid w:val="00B22936"/>
    <w:pPr>
      <w:spacing w:after="120"/>
      <w:ind w:left="1132"/>
      <w:contextualSpacing/>
    </w:pPr>
    <w:rPr>
      <w:rFonts w:eastAsia="SimSun"/>
    </w:rPr>
  </w:style>
  <w:style w:type="paragraph" w:styleId="55">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e">
    <w:name w:val="매크로 텍스트 Char"/>
    <w:basedOn w:val="a0"/>
    <w:link w:val="aff7"/>
    <w:rsid w:val="00B22936"/>
    <w:rPr>
      <w:rFonts w:ascii="Courier New" w:eastAsia="SimSun"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메시지 머리글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SimSun" w:hAnsi="Times New Roman"/>
      <w:lang w:val="en-GB" w:eastAsia="en-US"/>
    </w:rPr>
  </w:style>
  <w:style w:type="paragraph" w:styleId="affa">
    <w:name w:val="Normal Indent"/>
    <w:basedOn w:val="a"/>
    <w:rsid w:val="00B22936"/>
    <w:pPr>
      <w:ind w:left="720"/>
    </w:pPr>
    <w:rPr>
      <w:rFonts w:eastAsia="SimSun"/>
    </w:rPr>
  </w:style>
  <w:style w:type="paragraph" w:styleId="affb">
    <w:name w:val="Note Heading"/>
    <w:basedOn w:val="a"/>
    <w:next w:val="a"/>
    <w:link w:val="Charf0"/>
    <w:rsid w:val="00B22936"/>
    <w:rPr>
      <w:rFonts w:eastAsia="SimSun"/>
    </w:rPr>
  </w:style>
  <w:style w:type="character" w:customStyle="1" w:styleId="Charf0">
    <w:name w:val="각주/미주 머리글 Char"/>
    <w:basedOn w:val="a0"/>
    <w:link w:val="affb"/>
    <w:rsid w:val="00B22936"/>
    <w:rPr>
      <w:rFonts w:ascii="Times New Roman" w:eastAsia="SimSun" w:hAnsi="Times New Roman"/>
      <w:lang w:val="en-GB" w:eastAsia="en-US"/>
    </w:rPr>
  </w:style>
  <w:style w:type="paragraph" w:styleId="affc">
    <w:name w:val="Plain Text"/>
    <w:basedOn w:val="a"/>
    <w:link w:val="Charf1"/>
    <w:rsid w:val="00B22936"/>
    <w:rPr>
      <w:rFonts w:ascii="Courier New" w:eastAsia="SimSun" w:hAnsi="Courier New" w:cs="Courier New"/>
    </w:rPr>
  </w:style>
  <w:style w:type="character" w:customStyle="1" w:styleId="Charf1">
    <w:name w:val="글자만 Char"/>
    <w:basedOn w:val="a0"/>
    <w:link w:val="affc"/>
    <w:rsid w:val="00B22936"/>
    <w:rPr>
      <w:rFonts w:ascii="Courier New" w:eastAsia="SimSun"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SimSun"/>
      <w:i/>
      <w:iCs/>
      <w:color w:val="404040"/>
    </w:rPr>
  </w:style>
  <w:style w:type="character" w:customStyle="1" w:styleId="Charf2">
    <w:name w:val="인용 Char"/>
    <w:basedOn w:val="a0"/>
    <w:link w:val="affd"/>
    <w:uiPriority w:val="29"/>
    <w:rsid w:val="00B22936"/>
    <w:rPr>
      <w:rFonts w:ascii="Times New Roman" w:eastAsia="SimSun" w:hAnsi="Times New Roman"/>
      <w:i/>
      <w:iCs/>
      <w:color w:val="404040"/>
      <w:lang w:val="en-GB" w:eastAsia="en-US"/>
    </w:rPr>
  </w:style>
  <w:style w:type="paragraph" w:styleId="affe">
    <w:name w:val="Salutation"/>
    <w:basedOn w:val="a"/>
    <w:next w:val="a"/>
    <w:link w:val="Charf3"/>
    <w:rsid w:val="00B22936"/>
    <w:rPr>
      <w:rFonts w:eastAsia="SimSun"/>
    </w:rPr>
  </w:style>
  <w:style w:type="character" w:customStyle="1" w:styleId="Charf3">
    <w:name w:val="인사말 Char"/>
    <w:basedOn w:val="a0"/>
    <w:link w:val="affe"/>
    <w:rsid w:val="00B22936"/>
    <w:rPr>
      <w:rFonts w:ascii="Times New Roman" w:eastAsia="SimSun" w:hAnsi="Times New Roman"/>
      <w:lang w:val="en-GB" w:eastAsia="en-US"/>
    </w:rPr>
  </w:style>
  <w:style w:type="paragraph" w:styleId="afff">
    <w:name w:val="Signature"/>
    <w:basedOn w:val="a"/>
    <w:link w:val="Charf4"/>
    <w:rsid w:val="00B22936"/>
    <w:pPr>
      <w:ind w:left="4252"/>
    </w:pPr>
    <w:rPr>
      <w:rFonts w:eastAsia="SimSun"/>
    </w:rPr>
  </w:style>
  <w:style w:type="character" w:customStyle="1" w:styleId="Charf4">
    <w:name w:val="서명 Char"/>
    <w:basedOn w:val="a0"/>
    <w:link w:val="afff"/>
    <w:rsid w:val="00B22936"/>
    <w:rPr>
      <w:rFonts w:ascii="Times New Roman" w:eastAsia="SimSun"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부제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SimSun"/>
    </w:rPr>
  </w:style>
  <w:style w:type="paragraph" w:styleId="afff2">
    <w:name w:val="table of figures"/>
    <w:basedOn w:val="a"/>
    <w:next w:val="a"/>
    <w:rsid w:val="00B22936"/>
    <w:rPr>
      <w:rFonts w:eastAsia="SimSun"/>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제목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0">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A34D-D433-491A-97D7-20CECF2A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1952</Words>
  <Characters>11129</Characters>
  <Application>Microsoft Office Word</Application>
  <DocSecurity>0</DocSecurity>
  <Lines>92</Lines>
  <Paragraphs>26</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배재현/5G/6G표준Lab(SR)/삼성전자</cp:lastModifiedBy>
  <cp:revision>4</cp:revision>
  <cp:lastPrinted>1899-12-31T23:00:00Z</cp:lastPrinted>
  <dcterms:created xsi:type="dcterms:W3CDTF">2023-08-11T10:41:00Z</dcterms:created>
  <dcterms:modified xsi:type="dcterms:W3CDTF">2023-08-11T10:44:00Z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